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7FE" w:rsidRPr="008117FE" w:rsidRDefault="008117FE" w:rsidP="008117FE">
      <w:pPr>
        <w:rPr>
          <w:rFonts w:ascii="Times New Roman" w:hAnsi="Times New Roman" w:cs="Times New Roman"/>
          <w:b/>
          <w:sz w:val="28"/>
          <w:szCs w:val="28"/>
          <w:lang w:val="nl-NL"/>
        </w:rPr>
      </w:pPr>
      <w:r w:rsidRPr="008117FE">
        <w:rPr>
          <w:rFonts w:ascii="Times New Roman" w:hAnsi="Times New Roman" w:cs="Times New Roman"/>
          <w:b/>
          <w:sz w:val="28"/>
          <w:szCs w:val="28"/>
          <w:lang w:val="nl-NL"/>
        </w:rPr>
        <w:t>Ngày soạn:</w:t>
      </w:r>
    </w:p>
    <w:p w:rsidR="008117FE" w:rsidRPr="008117FE" w:rsidRDefault="008117FE" w:rsidP="008117FE">
      <w:pPr>
        <w:rPr>
          <w:rFonts w:ascii="Times New Roman" w:hAnsi="Times New Roman" w:cs="Times New Roman"/>
          <w:b/>
          <w:sz w:val="28"/>
          <w:szCs w:val="28"/>
          <w:lang w:val="nl-NL"/>
        </w:rPr>
      </w:pPr>
      <w:r w:rsidRPr="008117FE">
        <w:rPr>
          <w:rFonts w:ascii="Times New Roman" w:hAnsi="Times New Roman" w:cs="Times New Roman"/>
          <w:b/>
          <w:sz w:val="28"/>
          <w:szCs w:val="28"/>
          <w:lang w:val="nl-NL"/>
        </w:rPr>
        <w:t xml:space="preserve">Ngày giảng: </w:t>
      </w:r>
    </w:p>
    <w:p w:rsidR="008117FE" w:rsidRPr="008117FE" w:rsidRDefault="008117FE" w:rsidP="008117FE">
      <w:pPr>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TUẦN 27</w:t>
      </w:r>
    </w:p>
    <w:p w:rsidR="008117FE" w:rsidRPr="008117FE" w:rsidRDefault="008117FE" w:rsidP="008117FE">
      <w:pPr>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ÔN TẬP BÀI HÁT: EM VẪN NHỚ TRƯỜNG XƯA</w:t>
      </w:r>
    </w:p>
    <w:p w:rsidR="008117FE" w:rsidRPr="008117FE" w:rsidRDefault="008117FE" w:rsidP="008117FE">
      <w:pPr>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TẬP ĐỌC NHẠC: TĐN SỐ 8</w:t>
      </w:r>
    </w:p>
    <w:p w:rsidR="008117FE" w:rsidRPr="008117FE" w:rsidRDefault="00A514EB" w:rsidP="00A514EB">
      <w:pPr>
        <w:spacing w:after="0" w:line="240" w:lineRule="auto"/>
        <w:rPr>
          <w:rFonts w:ascii="Times New Roman" w:hAnsi="Times New Roman" w:cs="Times New Roman"/>
          <w:b/>
          <w:sz w:val="28"/>
          <w:szCs w:val="28"/>
          <w:lang w:val="nl-NL"/>
        </w:rPr>
      </w:pPr>
      <w:r>
        <w:rPr>
          <w:rFonts w:ascii="Times New Roman" w:hAnsi="Times New Roman" w:cs="Times New Roman"/>
          <w:b/>
          <w:sz w:val="28"/>
          <w:szCs w:val="28"/>
          <w:lang w:val="nl-NL"/>
        </w:rPr>
        <w:t>I.</w:t>
      </w:r>
      <w:r w:rsidR="008117FE" w:rsidRPr="008117FE">
        <w:rPr>
          <w:rFonts w:ascii="Times New Roman" w:hAnsi="Times New Roman" w:cs="Times New Roman"/>
          <w:b/>
          <w:sz w:val="28"/>
          <w:szCs w:val="28"/>
          <w:lang w:val="nl-NL"/>
        </w:rPr>
        <w:t>MỤC TIÊU:</w:t>
      </w:r>
    </w:p>
    <w:p w:rsidR="008117FE" w:rsidRPr="008117FE" w:rsidRDefault="008117FE" w:rsidP="008117FE">
      <w:pPr>
        <w:ind w:firstLine="720"/>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HS thuộc lời ca, thể hiện sắc thái vui tươi, tha thiết của bài </w:t>
      </w:r>
      <w:r w:rsidRPr="008117FE">
        <w:rPr>
          <w:rFonts w:ascii="Times New Roman" w:hAnsi="Times New Roman" w:cs="Times New Roman"/>
          <w:i/>
          <w:sz w:val="28"/>
          <w:szCs w:val="28"/>
          <w:lang w:val="nl-NL"/>
        </w:rPr>
        <w:t>Em vẫn nhớ trường xưa</w:t>
      </w:r>
      <w:r w:rsidRPr="008117FE">
        <w:rPr>
          <w:rFonts w:ascii="Times New Roman" w:hAnsi="Times New Roman" w:cs="Times New Roman"/>
          <w:sz w:val="28"/>
          <w:szCs w:val="28"/>
          <w:lang w:val="nl-NL"/>
        </w:rPr>
        <w:t>.</w:t>
      </w:r>
    </w:p>
    <w:p w:rsidR="008117FE" w:rsidRPr="008117FE" w:rsidRDefault="008117FE" w:rsidP="008117FE">
      <w:pPr>
        <w:ind w:firstLine="720"/>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trình bày bài hát bằng cách hát có lĩnh xướng, đối đáp, đồng ca kết hợp gõ đệm và vận động theo nhạc.</w:t>
      </w:r>
    </w:p>
    <w:p w:rsidR="008117FE" w:rsidRPr="008117FE" w:rsidRDefault="008117FE" w:rsidP="008117FE">
      <w:pPr>
        <w:ind w:firstLine="720"/>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Trình bày bài hát theo hình thức tốp ca.</w:t>
      </w:r>
    </w:p>
    <w:p w:rsidR="008117FE" w:rsidRPr="008117FE" w:rsidRDefault="008117FE" w:rsidP="008117FE">
      <w:pPr>
        <w:ind w:firstLine="720"/>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đọc đúng giai điệu, ghép lời kết hợp gõ phách bài TĐN số 8.</w:t>
      </w:r>
    </w:p>
    <w:p w:rsidR="008117FE" w:rsidRPr="008117FE" w:rsidRDefault="00A514EB" w:rsidP="00A514EB">
      <w:pPr>
        <w:jc w:val="both"/>
        <w:rPr>
          <w:rFonts w:ascii="Times New Roman" w:hAnsi="Times New Roman" w:cs="Times New Roman"/>
          <w:b/>
          <w:sz w:val="28"/>
          <w:szCs w:val="28"/>
          <w:lang w:val="nl-NL"/>
        </w:rPr>
      </w:pPr>
      <w:r>
        <w:rPr>
          <w:rFonts w:ascii="Times New Roman" w:hAnsi="Times New Roman" w:cs="Times New Roman"/>
          <w:b/>
          <w:sz w:val="28"/>
          <w:szCs w:val="28"/>
          <w:lang w:val="nl-NL"/>
        </w:rPr>
        <w:t>II.</w:t>
      </w:r>
      <w:r w:rsidR="008117FE" w:rsidRPr="008117FE">
        <w:rPr>
          <w:rFonts w:ascii="Times New Roman" w:hAnsi="Times New Roman" w:cs="Times New Roman"/>
          <w:b/>
          <w:sz w:val="28"/>
          <w:szCs w:val="28"/>
          <w:lang w:val="nl-NL"/>
        </w:rPr>
        <w:t>ĐỒ DÙNG DẠY HỌC:</w:t>
      </w:r>
    </w:p>
    <w:p w:rsidR="008117FE" w:rsidRPr="008117FE" w:rsidRDefault="008117FE" w:rsidP="008117F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Nhạc cụ quen dùng  </w:t>
      </w:r>
    </w:p>
    <w:p w:rsidR="008117FE" w:rsidRPr="008117FE" w:rsidRDefault="008117FE" w:rsidP="008117F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Tập hát bài </w:t>
      </w:r>
      <w:r w:rsidRPr="008117FE">
        <w:rPr>
          <w:rFonts w:ascii="Times New Roman" w:hAnsi="Times New Roman" w:cs="Times New Roman"/>
          <w:i/>
          <w:sz w:val="28"/>
          <w:szCs w:val="28"/>
          <w:lang w:val="nl-NL"/>
        </w:rPr>
        <w:t xml:space="preserve">Em vẫn nhớ trường xưa </w:t>
      </w:r>
      <w:r w:rsidRPr="008117FE">
        <w:rPr>
          <w:rFonts w:ascii="Times New Roman" w:hAnsi="Times New Roman" w:cs="Times New Roman"/>
          <w:sz w:val="28"/>
          <w:szCs w:val="28"/>
          <w:lang w:val="nl-NL"/>
        </w:rPr>
        <w:t>kết hợp gõ đệm với hai âm sắc.</w:t>
      </w:r>
    </w:p>
    <w:p w:rsidR="008117FE" w:rsidRPr="008117FE" w:rsidRDefault="008117FE" w:rsidP="008117F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Tập hát bài </w:t>
      </w:r>
      <w:r w:rsidRPr="008117FE">
        <w:rPr>
          <w:rFonts w:ascii="Times New Roman" w:hAnsi="Times New Roman" w:cs="Times New Roman"/>
          <w:i/>
          <w:sz w:val="28"/>
          <w:szCs w:val="28"/>
          <w:lang w:val="nl-NL"/>
        </w:rPr>
        <w:t xml:space="preserve">Em vẫn nhớ trường xưa </w:t>
      </w:r>
      <w:r w:rsidRPr="008117FE">
        <w:rPr>
          <w:rFonts w:ascii="Times New Roman" w:hAnsi="Times New Roman" w:cs="Times New Roman"/>
          <w:sz w:val="28"/>
          <w:szCs w:val="28"/>
          <w:lang w:val="nl-NL"/>
        </w:rPr>
        <w:t xml:space="preserve"> kết hợp vận động theo nhạc.</w:t>
      </w:r>
    </w:p>
    <w:p w:rsidR="008117FE" w:rsidRPr="008117FE" w:rsidRDefault="008117FE" w:rsidP="008117F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Đọc nhạc và đàn giai điệu bài TĐN số 8</w:t>
      </w:r>
    </w:p>
    <w:p w:rsidR="008117FE" w:rsidRPr="008117FE" w:rsidRDefault="008117FE" w:rsidP="008117FE">
      <w:pPr>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III. CÁC HOẠT ĐỘNG DẠY VÀ HỌC:</w:t>
      </w:r>
    </w:p>
    <w:p w:rsidR="008117FE" w:rsidRPr="008117FE" w:rsidRDefault="008117FE" w:rsidP="008117FE">
      <w:pPr>
        <w:pStyle w:val="BodyText"/>
        <w:spacing w:line="300" w:lineRule="exact"/>
        <w:ind w:firstLine="720"/>
        <w:rPr>
          <w:sz w:val="28"/>
          <w:szCs w:val="28"/>
          <w:lang w:val="nl-NL"/>
        </w:rPr>
      </w:pPr>
      <w:r w:rsidRPr="008117FE">
        <w:rPr>
          <w:sz w:val="28"/>
          <w:szCs w:val="28"/>
          <w:lang w:val="nl-NL"/>
        </w:rPr>
        <w:t>1. Ổn định tổ chức: ( 1’) Nhắc HS sửa tư thế ngồi ngay ngắn</w:t>
      </w:r>
    </w:p>
    <w:p w:rsidR="008117FE" w:rsidRPr="008117FE" w:rsidRDefault="008117FE" w:rsidP="008117FE">
      <w:pPr>
        <w:pStyle w:val="BodyText"/>
        <w:spacing w:line="300" w:lineRule="exact"/>
        <w:rPr>
          <w:sz w:val="28"/>
          <w:szCs w:val="28"/>
          <w:lang w:val="nl-NL"/>
        </w:rPr>
      </w:pPr>
      <w:r w:rsidRPr="008117FE">
        <w:rPr>
          <w:sz w:val="28"/>
          <w:szCs w:val="28"/>
          <w:lang w:val="nl-NL"/>
        </w:rPr>
        <w:tab/>
        <w:t>2. Kiểm tra bài cũ: ( 4)  HS nhắc lại tên bài hát đã được học ở tiết trước</w:t>
      </w:r>
    </w:p>
    <w:p w:rsidR="008117FE" w:rsidRPr="008117FE" w:rsidRDefault="008117FE" w:rsidP="008117FE">
      <w:pPr>
        <w:pStyle w:val="BodyText"/>
        <w:spacing w:line="300" w:lineRule="exact"/>
        <w:ind w:firstLine="851"/>
        <w:rPr>
          <w:sz w:val="28"/>
          <w:szCs w:val="28"/>
          <w:lang w:val="nl-NL"/>
        </w:rPr>
      </w:pPr>
      <w:r w:rsidRPr="008117FE">
        <w:rPr>
          <w:sz w:val="28"/>
          <w:szCs w:val="28"/>
          <w:lang w:val="nl-NL"/>
        </w:rPr>
        <w:tab/>
        <w:t>+ Nêu tên tác giả sáng tác bài hát?</w:t>
      </w:r>
    </w:p>
    <w:p w:rsidR="008117FE" w:rsidRPr="008117FE" w:rsidRDefault="008117FE" w:rsidP="008117FE">
      <w:pPr>
        <w:pStyle w:val="BodyText"/>
        <w:spacing w:line="300" w:lineRule="exact"/>
        <w:ind w:firstLine="851"/>
        <w:rPr>
          <w:sz w:val="28"/>
          <w:szCs w:val="28"/>
          <w:lang w:val="nl-NL"/>
        </w:rPr>
      </w:pPr>
      <w:r w:rsidRPr="008117FE">
        <w:rPr>
          <w:sz w:val="28"/>
          <w:szCs w:val="28"/>
          <w:lang w:val="nl-NL"/>
        </w:rPr>
        <w:tab/>
        <w:t>+ GV bắt giọng cho HS hát đồng thanh bài hát để kết hợp khởi động.</w:t>
      </w:r>
    </w:p>
    <w:p w:rsidR="008117FE" w:rsidRPr="008117FE" w:rsidRDefault="008117FE" w:rsidP="008117FE">
      <w:pPr>
        <w:jc w:val="both"/>
        <w:rPr>
          <w:rFonts w:ascii="Times New Roman" w:hAnsi="Times New Roman" w:cs="Times New Roman"/>
          <w:b/>
          <w:sz w:val="28"/>
          <w:szCs w:val="28"/>
          <w:lang w:val="nl-NL"/>
        </w:rPr>
      </w:pPr>
      <w:r w:rsidRPr="008117FE">
        <w:rPr>
          <w:rFonts w:ascii="Times New Roman" w:hAnsi="Times New Roman" w:cs="Times New Roman"/>
          <w:sz w:val="28"/>
          <w:szCs w:val="28"/>
          <w:lang w:val="nl-NL"/>
        </w:rPr>
        <w:tab/>
        <w:t>3. Bài mới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0"/>
        <w:gridCol w:w="4158"/>
      </w:tblGrid>
      <w:tr w:rsidR="008117FE" w:rsidRPr="008117FE" w:rsidTr="0056199E">
        <w:tc>
          <w:tcPr>
            <w:tcW w:w="5940" w:type="dxa"/>
          </w:tcPr>
          <w:p w:rsidR="008117FE" w:rsidRPr="008117FE" w:rsidRDefault="008117FE" w:rsidP="0056199E">
            <w:pPr>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GIÁO VIÊN</w:t>
            </w:r>
          </w:p>
        </w:tc>
        <w:tc>
          <w:tcPr>
            <w:tcW w:w="4158" w:type="dxa"/>
          </w:tcPr>
          <w:p w:rsidR="008117FE" w:rsidRPr="008117FE" w:rsidRDefault="008117FE" w:rsidP="0056199E">
            <w:pPr>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HỌC SNH</w:t>
            </w:r>
          </w:p>
        </w:tc>
      </w:tr>
      <w:tr w:rsidR="008117FE" w:rsidRPr="008117FE" w:rsidTr="0056199E">
        <w:tc>
          <w:tcPr>
            <w:tcW w:w="5940" w:type="dxa"/>
          </w:tcPr>
          <w:p w:rsidR="008117FE" w:rsidRPr="008117FE" w:rsidRDefault="008117FE" w:rsidP="00296430">
            <w:pPr>
              <w:numPr>
                <w:ilvl w:val="0"/>
                <w:numId w:val="9"/>
              </w:numPr>
              <w:spacing w:after="0" w:line="240" w:lineRule="auto"/>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 xml:space="preserve">Hoạt động 1: ( 10’)Ôn tập bài hát </w:t>
            </w:r>
            <w:r w:rsidRPr="008117FE">
              <w:rPr>
                <w:rFonts w:ascii="Times New Roman" w:hAnsi="Times New Roman" w:cs="Times New Roman"/>
                <w:b/>
                <w:i/>
                <w:sz w:val="28"/>
                <w:szCs w:val="28"/>
                <w:lang w:val="nl-NL"/>
              </w:rPr>
              <w:t>Em vẫn nhớ trường xưa</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HS hát kết hợp gõ đệm: đoạn 1 gõ đệm theo </w:t>
            </w:r>
            <w:r w:rsidRPr="008117FE">
              <w:rPr>
                <w:rFonts w:ascii="Times New Roman" w:hAnsi="Times New Roman" w:cs="Times New Roman"/>
                <w:sz w:val="28"/>
                <w:szCs w:val="28"/>
                <w:lang w:val="nl-NL"/>
              </w:rPr>
              <w:lastRenderedPageBreak/>
              <w:t>phách, đoạn 2 gõ với hai âm sắc.</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trình bày bài hát bằng cách hát đối đáp, đồng ca kết hợp gõ đệm</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hát kết hợp vận động theo nhạc</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xung phong trình bày bài hát kết hợp vận động theo nhạc. Em nào thể hiện động tác vận động đẹp và phù hợp sẽ hướng dẫn cả lớp tập theo.</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Cả lớp tập hát kết hợp vận động .</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Trình bày bài hát theo nhóm, hát kết hợp gõ đệm và vận động theo nhạc.</w:t>
            </w:r>
          </w:p>
          <w:p w:rsidR="008117FE" w:rsidRPr="008117FE" w:rsidRDefault="008117FE" w:rsidP="00296430">
            <w:pPr>
              <w:numPr>
                <w:ilvl w:val="0"/>
                <w:numId w:val="9"/>
              </w:numPr>
              <w:spacing w:after="0" w:line="240" w:lineRule="auto"/>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 xml:space="preserve">Hoạt động 2: ( 15’)Tập đọc nhạc TĐN số 8 –  </w:t>
            </w:r>
            <w:r w:rsidRPr="008117FE">
              <w:rPr>
                <w:rFonts w:ascii="Times New Roman" w:hAnsi="Times New Roman" w:cs="Times New Roman"/>
                <w:b/>
                <w:i/>
                <w:sz w:val="28"/>
                <w:szCs w:val="28"/>
                <w:lang w:val="nl-NL"/>
              </w:rPr>
              <w:t>Mây chiều</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1. Giới thiệu bài TĐN</w:t>
            </w:r>
          </w:p>
          <w:p w:rsidR="008117FE" w:rsidRPr="008117FE" w:rsidRDefault="001B7354" w:rsidP="0056199E">
            <w:pPr>
              <w:jc w:val="both"/>
              <w:rPr>
                <w:rFonts w:ascii="Times New Roman" w:hAnsi="Times New Roman" w:cs="Times New Roman"/>
                <w:sz w:val="28"/>
                <w:szCs w:val="28"/>
                <w:lang w:val="nl-NL"/>
              </w:rPr>
            </w:pPr>
            <w:r w:rsidRPr="001B7354">
              <w:rPr>
                <w:rFonts w:ascii="Times New Roman" w:hAnsi="Times New Roman" w:cs="Times New Roman"/>
                <w:sz w:val="28"/>
                <w:szCs w:val="28"/>
                <w:lang w:val="nl-NL"/>
              </w:rPr>
              <w:pict>
                <v:shapetype id="_x0000_t202" coordsize="21600,21600" o:spt="202" path="m,l,21600r21600,l21600,xe">
                  <v:stroke joinstyle="miter"/>
                  <v:path gradientshapeok="t" o:connecttype="rect"/>
                </v:shapetype>
                <v:shape id="_x0000_s1055" type="#_x0000_t202" style="position:absolute;left:0;text-align:left;margin-left:111.85pt;margin-top:9pt;width:27pt;height:27pt;z-index:251669504" filled="f" stroked="f">
                  <v:textbox style="mso-next-textbox:#_x0000_s1055">
                    <w:txbxContent>
                      <w:p w:rsidR="00FA0893" w:rsidRDefault="00FA0893" w:rsidP="008117FE">
                        <w:pPr>
                          <w:rPr>
                            <w:b/>
                            <w:lang w:val="nl-NL"/>
                          </w:rPr>
                        </w:pPr>
                        <w:r>
                          <w:rPr>
                            <w:b/>
                            <w:lang w:val="nl-NL"/>
                          </w:rPr>
                          <w:t>3</w:t>
                        </w:r>
                      </w:p>
                    </w:txbxContent>
                  </v:textbox>
                </v:shape>
              </w:pict>
            </w:r>
            <w:r w:rsidR="008117FE" w:rsidRPr="008117FE">
              <w:rPr>
                <w:rFonts w:ascii="Times New Roman" w:hAnsi="Times New Roman" w:cs="Times New Roman"/>
                <w:sz w:val="28"/>
                <w:szCs w:val="28"/>
                <w:lang w:val="nl-NL"/>
              </w:rPr>
              <w:t>- GV treo bài TĐN số 8 lên bảng</w:t>
            </w:r>
          </w:p>
          <w:p w:rsidR="008117FE" w:rsidRPr="008117FE" w:rsidRDefault="001B7354" w:rsidP="0056199E">
            <w:pPr>
              <w:jc w:val="both"/>
              <w:rPr>
                <w:rFonts w:ascii="Times New Roman" w:hAnsi="Times New Roman" w:cs="Times New Roman"/>
                <w:sz w:val="28"/>
                <w:szCs w:val="28"/>
                <w:lang w:val="nl-NL"/>
              </w:rPr>
            </w:pPr>
            <w:r w:rsidRPr="001B7354">
              <w:rPr>
                <w:rFonts w:ascii="Times New Roman" w:hAnsi="Times New Roman" w:cs="Times New Roman"/>
                <w:sz w:val="28"/>
                <w:szCs w:val="28"/>
                <w:lang w:val="nl-NL"/>
              </w:rPr>
              <w:pict>
                <v:shape id="_x0000_s1054" type="#_x0000_t202" style="position:absolute;left:0;text-align:left;margin-left:111.6pt;margin-top:2.55pt;width:27pt;height:27pt;z-index:251668480" filled="f" stroked="f">
                  <v:textbox style="mso-next-textbox:#_x0000_s1054">
                    <w:txbxContent>
                      <w:p w:rsidR="00FA0893" w:rsidRDefault="00FA0893" w:rsidP="008117FE">
                        <w:pPr>
                          <w:rPr>
                            <w:b/>
                            <w:lang w:val="nl-NL"/>
                          </w:rPr>
                        </w:pPr>
                        <w:r>
                          <w:rPr>
                            <w:b/>
                            <w:lang w:val="nl-NL"/>
                          </w:rPr>
                          <w:t>4</w:t>
                        </w:r>
                      </w:p>
                    </w:txbxContent>
                  </v:textbox>
                </v:shape>
              </w:pict>
            </w:r>
            <w:r w:rsidR="008117FE" w:rsidRPr="008117FE">
              <w:rPr>
                <w:rFonts w:ascii="Times New Roman" w:hAnsi="Times New Roman" w:cs="Times New Roman"/>
                <w:sz w:val="28"/>
                <w:szCs w:val="28"/>
                <w:lang w:val="nl-NL"/>
              </w:rPr>
              <w:t>Bài TĐN viết ở nhịp      , gồm có 8 nhịp.</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2. Tập nói tên nốt nhạc</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nói tên nốt ở khuông thứ nhất.</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GV chỉ từng nốt ở khuông thứ hai</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3. Luyện tập cao độ</w:t>
            </w:r>
          </w:p>
          <w:p w:rsidR="008117FE" w:rsidRPr="008117FE" w:rsidRDefault="008117FE" w:rsidP="0056199E">
            <w:pPr>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HS nói tên nốt trong bài TĐN từ thấp lên cao </w:t>
            </w:r>
            <w:r w:rsidRPr="008117FE">
              <w:rPr>
                <w:rFonts w:ascii="Times New Roman" w:hAnsi="Times New Roman" w:cs="Times New Roman"/>
                <w:sz w:val="28"/>
                <w:szCs w:val="28"/>
              </w:rPr>
              <w:object w:dxaOrig="682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35.25pt;mso-position-horizontal-relative:page;mso-position-vertical-relative:page" o:ole="">
                  <v:imagedata r:id="rId7" o:title=""/>
                </v:shape>
                <o:OLEObject Type="Embed" ProgID="PBrush" ShapeID="_x0000_i1025" DrawAspect="Content" ObjectID="_1555416838" r:id="rId8"/>
              </w:objec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4. Luyện tập tiết tấu</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GV gõ tiết tấu làm mẫu.</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rPr>
              <w:object w:dxaOrig="4905" w:dyaOrig="480">
                <v:shape id="_x0000_i1026" type="#_x0000_t75" style="width:245.25pt;height:24pt;mso-position-horizontal-relative:page;mso-position-vertical-relative:page" o:ole="">
                  <v:imagedata r:id="rId9" o:title=""/>
                </v:shape>
                <o:OLEObject Type="Embed" ProgID="PBrush" ShapeID="_x0000_i1026" DrawAspect="Content" ObjectID="_1555416839" r:id="rId10"/>
              </w:objec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lastRenderedPageBreak/>
              <w:t>- HS xung phong gõ lại.</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GV bắt nhịp (2-3), cả lớp cùng gõ tiết tấu.</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5. Tập đọc từng câu</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GV đàn giai điệu cả bài.</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xml:space="preserve"> Lưu ý: Cách thể hiện nốt trắng chấm dôi: ngân dài 3 phách</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Đọc câu 1: GV đàn câu thứ nhất 3 lần, lần thứ nhất HS lắng nghe, lân 2 và 3 các em đọc nhẩm theo</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GV bắt nhịp và đàn để HS đọc câu 1</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xung phong đọc câu 1</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Cả lớp đọc câu 1, GV lắng nghe (không đàn)</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Đọc câu thứ hai tương tự</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6. Tập đọc cả bài</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xml:space="preserve">- GV đàn giai điệu cả bài, HS đọc nhạc hoà theo, vừa đọc vừa gõ tiết tấu. </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xung phong đọc.</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xml:space="preserve">- HS đọc cả bài, GV lắng nghe (không đàn)   </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7. Ghép lời ca</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xml:space="preserve">- GV đàn giai điệu, nửa lớp đọc nốt nhạc đồng thời nửa kia ghép lời, tất cả thực hiện kết hợp gõ phách. </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- 1 HS đọc nhạc, đồng thời 1 HS hát lời</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Cả lớp hát lời và gõ phách</w:t>
            </w:r>
          </w:p>
          <w:p w:rsidR="008117FE" w:rsidRPr="008117FE" w:rsidRDefault="008117FE" w:rsidP="00296430">
            <w:pPr>
              <w:numPr>
                <w:ilvl w:val="0"/>
                <w:numId w:val="9"/>
              </w:numPr>
              <w:spacing w:after="0" w:line="240" w:lineRule="auto"/>
              <w:jc w:val="center"/>
              <w:rPr>
                <w:rFonts w:ascii="Times New Roman" w:hAnsi="Times New Roman" w:cs="Times New Roman"/>
                <w:b/>
                <w:sz w:val="28"/>
                <w:szCs w:val="28"/>
              </w:rPr>
            </w:pPr>
            <w:r w:rsidRPr="008117FE">
              <w:rPr>
                <w:rFonts w:ascii="Times New Roman" w:hAnsi="Times New Roman" w:cs="Times New Roman"/>
                <w:b/>
                <w:sz w:val="28"/>
                <w:szCs w:val="28"/>
              </w:rPr>
              <w:t>Hoạt động 3: ( 5’) Củng cố, kiểm tra</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GV chỉ định HS xung phong trình bày</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lastRenderedPageBreak/>
              <w:t>- HS tập chép bài TĐN số 8</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Dặn HS về ôn lại bài cũ và xem bài mới</w:t>
            </w:r>
          </w:p>
        </w:tc>
        <w:tc>
          <w:tcPr>
            <w:tcW w:w="4158" w:type="dxa"/>
          </w:tcPr>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lastRenderedPageBreak/>
              <w:t>- HS ghi bài</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lastRenderedPageBreak/>
              <w:t>- HS hát, gõ đệm</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thực hiện</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hát, vận động</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- 5-6 HS trình bày</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ghi bài</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theo dõi</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- 2 HS xung phong</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xml:space="preserve"> </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Cả lớp thực hiện</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lắng nghe</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- 1-2 HS thực hiện</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Cả lớp gõ tiết tấu</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lắng nghe</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ghi nhớ</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theo dõi</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- 1-2 HS thực hiện</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đọc nhạc, sửa sai</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Đọc câu 2</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thực hiện</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- 1-2 HS thực hiện</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đọc nhạc, sửa sai</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thực hiện</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- 2 HS xung phong</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HS thực hiện</w:t>
            </w:r>
          </w:p>
          <w:p w:rsidR="008117FE" w:rsidRPr="008117FE" w:rsidRDefault="008117FE" w:rsidP="0056199E">
            <w:pPr>
              <w:jc w:val="both"/>
              <w:rPr>
                <w:rFonts w:ascii="Times New Roman" w:hAnsi="Times New Roman" w:cs="Times New Roman"/>
                <w:sz w:val="28"/>
                <w:szCs w:val="28"/>
              </w:rPr>
            </w:pP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- 1-2 HS thực hiện</w:t>
            </w:r>
          </w:p>
          <w:p w:rsidR="008117FE" w:rsidRPr="008117FE" w:rsidRDefault="008117FE" w:rsidP="0056199E">
            <w:pPr>
              <w:jc w:val="both"/>
              <w:rPr>
                <w:rFonts w:ascii="Times New Roman" w:hAnsi="Times New Roman" w:cs="Times New Roman"/>
                <w:sz w:val="28"/>
                <w:szCs w:val="28"/>
              </w:rPr>
            </w:pPr>
            <w:r w:rsidRPr="008117FE">
              <w:rPr>
                <w:rFonts w:ascii="Times New Roman" w:hAnsi="Times New Roman" w:cs="Times New Roman"/>
                <w:sz w:val="28"/>
                <w:szCs w:val="28"/>
              </w:rPr>
              <w:t>- Tập chép nhạc</w:t>
            </w:r>
          </w:p>
          <w:p w:rsidR="008117FE" w:rsidRPr="008117FE" w:rsidRDefault="008117FE" w:rsidP="0056199E">
            <w:pPr>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ghi nhớ</w:t>
            </w:r>
          </w:p>
        </w:tc>
      </w:tr>
    </w:tbl>
    <w:p w:rsidR="008117FE" w:rsidRPr="008117FE" w:rsidRDefault="008117FE" w:rsidP="008117FE">
      <w:pPr>
        <w:rPr>
          <w:rFonts w:ascii="Times New Roman" w:hAnsi="Times New Roman" w:cs="Times New Roman"/>
          <w:sz w:val="28"/>
          <w:szCs w:val="28"/>
          <w:lang w:val="nl-NL"/>
        </w:rPr>
      </w:pPr>
    </w:p>
    <w:sectPr w:rsidR="008117FE" w:rsidRPr="008117FE" w:rsidSect="00625F63">
      <w:headerReference w:type="default" r:id="rId11"/>
      <w:pgSz w:w="12240" w:h="15840"/>
      <w:pgMar w:top="1440" w:right="720" w:bottom="108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DDB" w:rsidRDefault="00750DDB" w:rsidP="008D7117">
      <w:pPr>
        <w:spacing w:after="0" w:line="240" w:lineRule="auto"/>
      </w:pPr>
      <w:r>
        <w:separator/>
      </w:r>
    </w:p>
  </w:endnote>
  <w:endnote w:type="continuationSeparator" w:id="1">
    <w:p w:rsidR="00750DDB" w:rsidRDefault="00750DDB" w:rsidP="008D7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DDB" w:rsidRDefault="00750DDB" w:rsidP="008D7117">
      <w:pPr>
        <w:spacing w:after="0" w:line="240" w:lineRule="auto"/>
      </w:pPr>
      <w:r>
        <w:separator/>
      </w:r>
    </w:p>
  </w:footnote>
  <w:footnote w:type="continuationSeparator" w:id="1">
    <w:p w:rsidR="00750DDB" w:rsidRDefault="00750DDB" w:rsidP="008D7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893" w:rsidRDefault="00FA0893">
    <w:pPr>
      <w:pStyle w:val="Header"/>
      <w:rPr>
        <w:sz w:val="28"/>
        <w:szCs w:val="28"/>
      </w:rPr>
    </w:pPr>
  </w:p>
  <w:p w:rsidR="00FA0893" w:rsidRPr="00FE742F" w:rsidRDefault="00FA0893">
    <w:pPr>
      <w:pStyle w:val="Header"/>
      <w:rPr>
        <w:i/>
        <w:sz w:val="28"/>
        <w:szCs w:val="28"/>
      </w:rPr>
    </w:pPr>
    <w:r w:rsidRPr="00FE742F">
      <w:rPr>
        <w:i/>
        <w:sz w:val="28"/>
        <w:szCs w:val="28"/>
      </w:rPr>
      <w:t xml:space="preserve">  Trường Tiểu học Bình Khê II                   </w:t>
    </w:r>
    <w:r>
      <w:rPr>
        <w:i/>
        <w:sz w:val="28"/>
        <w:szCs w:val="28"/>
      </w:rPr>
      <w:t xml:space="preserve">     </w:t>
    </w:r>
    <w:r w:rsidRPr="00FE742F">
      <w:rPr>
        <w:i/>
        <w:sz w:val="28"/>
        <w:szCs w:val="28"/>
      </w:rPr>
      <w:t xml:space="preserve">                             Giáo án Âm nhạc lớp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5B039A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2"/>
    <w:multiLevelType w:val="multilevel"/>
    <w:tmpl w:val="00000002"/>
    <w:lvl w:ilvl="0">
      <w:start w:val="5"/>
      <w:numFmt w:val="bullet"/>
      <w:lvlText w:val="-"/>
      <w:lvlJc w:val="left"/>
      <w:pPr>
        <w:tabs>
          <w:tab w:val="num" w:pos="360"/>
        </w:tabs>
        <w:ind w:left="360" w:hanging="360"/>
      </w:pPr>
      <w:rPr>
        <w:rFonts w:ascii="VNI-Times" w:eastAsia="Times New Roman" w:hAnsi="VN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10"/>
    <w:multiLevelType w:val="multilevel"/>
    <w:tmpl w:val="00000010"/>
    <w:lvl w:ilvl="0">
      <w:start w:val="1"/>
      <w:numFmt w:val="decimal"/>
      <w:lvlText w:val="%1."/>
      <w:lvlJc w:val="left"/>
      <w:pPr>
        <w:tabs>
          <w:tab w:val="num" w:pos="1080"/>
        </w:tabs>
        <w:ind w:left="1080" w:hanging="360"/>
      </w:pPr>
      <w:rPr>
        <w:rFonts w:hint="default"/>
        <w:b/>
        <w:i/>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0000015"/>
    <w:multiLevelType w:val="multilevel"/>
    <w:tmpl w:val="00000015"/>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18"/>
    <w:multiLevelType w:val="multilevel"/>
    <w:tmpl w:val="000000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1A"/>
    <w:multiLevelType w:val="multilevel"/>
    <w:tmpl w:val="0000001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D"/>
    <w:multiLevelType w:val="singleLevel"/>
    <w:tmpl w:val="0000001D"/>
    <w:lvl w:ilvl="0">
      <w:start w:val="1"/>
      <w:numFmt w:val="decimal"/>
      <w:lvlText w:val="%1."/>
      <w:lvlJc w:val="left"/>
      <w:pPr>
        <w:tabs>
          <w:tab w:val="num" w:pos="1080"/>
        </w:tabs>
        <w:ind w:left="1080" w:hanging="360"/>
      </w:pPr>
      <w:rPr>
        <w:rFonts w:hint="default"/>
      </w:rPr>
    </w:lvl>
  </w:abstractNum>
  <w:abstractNum w:abstractNumId="8">
    <w:nsid w:val="00000021"/>
    <w:multiLevelType w:val="multilevel"/>
    <w:tmpl w:val="0000002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29"/>
    <w:multiLevelType w:val="multilevel"/>
    <w:tmpl w:val="1190FD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2A"/>
    <w:multiLevelType w:val="multilevel"/>
    <w:tmpl w:val="0000002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000002C"/>
    <w:multiLevelType w:val="multilevel"/>
    <w:tmpl w:val="0000002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0000002D"/>
    <w:multiLevelType w:val="multilevel"/>
    <w:tmpl w:val="0000002D"/>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2E"/>
    <w:multiLevelType w:val="multilevel"/>
    <w:tmpl w:val="0000002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54E1424"/>
    <w:multiLevelType w:val="hybridMultilevel"/>
    <w:tmpl w:val="941090DE"/>
    <w:lvl w:ilvl="0" w:tplc="7BC251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83628E"/>
    <w:multiLevelType w:val="hybridMultilevel"/>
    <w:tmpl w:val="309C5AB6"/>
    <w:lvl w:ilvl="0" w:tplc="988C9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187529"/>
    <w:multiLevelType w:val="hybridMultilevel"/>
    <w:tmpl w:val="ED6CEA98"/>
    <w:lvl w:ilvl="0" w:tplc="204EC3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DB578C"/>
    <w:multiLevelType w:val="hybridMultilevel"/>
    <w:tmpl w:val="2B56012C"/>
    <w:lvl w:ilvl="0" w:tplc="180868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D70B2C"/>
    <w:multiLevelType w:val="hybridMultilevel"/>
    <w:tmpl w:val="1CEE5BFE"/>
    <w:lvl w:ilvl="0" w:tplc="BC325512">
      <w:start w:val="1"/>
      <w:numFmt w:val="decimal"/>
      <w:lvlText w:val="%1."/>
      <w:lvlJc w:val="left"/>
      <w:pPr>
        <w:ind w:left="720"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10666C"/>
    <w:multiLevelType w:val="hybridMultilevel"/>
    <w:tmpl w:val="FF5AD560"/>
    <w:lvl w:ilvl="0" w:tplc="F6A237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32749"/>
    <w:multiLevelType w:val="hybridMultilevel"/>
    <w:tmpl w:val="9AD6A16A"/>
    <w:lvl w:ilvl="0" w:tplc="388CD8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C6F9D"/>
    <w:multiLevelType w:val="hybridMultilevel"/>
    <w:tmpl w:val="634E0A12"/>
    <w:lvl w:ilvl="0" w:tplc="8312EE02">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2425B8"/>
    <w:multiLevelType w:val="hybridMultilevel"/>
    <w:tmpl w:val="610449EA"/>
    <w:lvl w:ilvl="0" w:tplc="38C8A4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510DEB"/>
    <w:multiLevelType w:val="hybridMultilevel"/>
    <w:tmpl w:val="7174D4C8"/>
    <w:lvl w:ilvl="0" w:tplc="08FC29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F3A6C"/>
    <w:multiLevelType w:val="hybridMultilevel"/>
    <w:tmpl w:val="A5ECC112"/>
    <w:lvl w:ilvl="0" w:tplc="1EC617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D44A95"/>
    <w:multiLevelType w:val="hybridMultilevel"/>
    <w:tmpl w:val="2EF01090"/>
    <w:lvl w:ilvl="0" w:tplc="AEDA94BC">
      <w:start w:val="1"/>
      <w:numFmt w:val="decimal"/>
      <w:lvlText w:val="%1."/>
      <w:lvlJc w:val="left"/>
      <w:pPr>
        <w:ind w:left="1069" w:hanging="360"/>
      </w:pPr>
      <w:rPr>
        <w:rFonts w:ascii="Times New Roman" w:eastAsiaTheme="minorHAnsi" w:hAnsi="Times New Roman" w:cs="Times New Roman"/>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9"/>
  </w:num>
  <w:num w:numId="3">
    <w:abstractNumId w:val="10"/>
  </w:num>
  <w:num w:numId="4">
    <w:abstractNumId w:val="8"/>
  </w:num>
  <w:num w:numId="5">
    <w:abstractNumId w:val="1"/>
  </w:num>
  <w:num w:numId="6">
    <w:abstractNumId w:val="6"/>
  </w:num>
  <w:num w:numId="7">
    <w:abstractNumId w:val="12"/>
  </w:num>
  <w:num w:numId="8">
    <w:abstractNumId w:val="13"/>
  </w:num>
  <w:num w:numId="9">
    <w:abstractNumId w:val="5"/>
  </w:num>
  <w:num w:numId="10">
    <w:abstractNumId w:val="11"/>
  </w:num>
  <w:num w:numId="11">
    <w:abstractNumId w:val="4"/>
  </w:num>
  <w:num w:numId="12">
    <w:abstractNumId w:val="7"/>
  </w:num>
  <w:num w:numId="13">
    <w:abstractNumId w:val="3"/>
  </w:num>
  <w:num w:numId="14">
    <w:abstractNumId w:val="0"/>
  </w:num>
  <w:num w:numId="15">
    <w:abstractNumId w:val="21"/>
  </w:num>
  <w:num w:numId="16">
    <w:abstractNumId w:val="19"/>
  </w:num>
  <w:num w:numId="17">
    <w:abstractNumId w:val="15"/>
  </w:num>
  <w:num w:numId="18">
    <w:abstractNumId w:val="22"/>
  </w:num>
  <w:num w:numId="19">
    <w:abstractNumId w:val="17"/>
  </w:num>
  <w:num w:numId="20">
    <w:abstractNumId w:val="20"/>
  </w:num>
  <w:num w:numId="21">
    <w:abstractNumId w:val="24"/>
  </w:num>
  <w:num w:numId="22">
    <w:abstractNumId w:val="16"/>
  </w:num>
  <w:num w:numId="23">
    <w:abstractNumId w:val="23"/>
  </w:num>
  <w:num w:numId="24">
    <w:abstractNumId w:val="18"/>
  </w:num>
  <w:num w:numId="25">
    <w:abstractNumId w:val="25"/>
  </w:num>
  <w:num w:numId="26">
    <w:abstractNumId w:val="1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801A6"/>
    <w:rsid w:val="0005113B"/>
    <w:rsid w:val="000935D4"/>
    <w:rsid w:val="000C07F7"/>
    <w:rsid w:val="00154AAB"/>
    <w:rsid w:val="00175B4C"/>
    <w:rsid w:val="00180FE4"/>
    <w:rsid w:val="00193FB8"/>
    <w:rsid w:val="001B7354"/>
    <w:rsid w:val="001F2672"/>
    <w:rsid w:val="00237827"/>
    <w:rsid w:val="00237D23"/>
    <w:rsid w:val="00296430"/>
    <w:rsid w:val="002D647B"/>
    <w:rsid w:val="0031760C"/>
    <w:rsid w:val="00365380"/>
    <w:rsid w:val="003741FC"/>
    <w:rsid w:val="004177CC"/>
    <w:rsid w:val="00432400"/>
    <w:rsid w:val="004533F2"/>
    <w:rsid w:val="0046639A"/>
    <w:rsid w:val="004724A9"/>
    <w:rsid w:val="00474DD3"/>
    <w:rsid w:val="0048086D"/>
    <w:rsid w:val="00490515"/>
    <w:rsid w:val="004D2A65"/>
    <w:rsid w:val="004E720F"/>
    <w:rsid w:val="005147F1"/>
    <w:rsid w:val="005232AE"/>
    <w:rsid w:val="005324D6"/>
    <w:rsid w:val="0056199E"/>
    <w:rsid w:val="005C0DDE"/>
    <w:rsid w:val="005C7806"/>
    <w:rsid w:val="005D6A7B"/>
    <w:rsid w:val="005D7425"/>
    <w:rsid w:val="0062482F"/>
    <w:rsid w:val="00625F63"/>
    <w:rsid w:val="00633462"/>
    <w:rsid w:val="0064288B"/>
    <w:rsid w:val="00653B92"/>
    <w:rsid w:val="006772F0"/>
    <w:rsid w:val="0068321B"/>
    <w:rsid w:val="00696402"/>
    <w:rsid w:val="006A2A23"/>
    <w:rsid w:val="006C68B3"/>
    <w:rsid w:val="00701769"/>
    <w:rsid w:val="00705D58"/>
    <w:rsid w:val="007155CC"/>
    <w:rsid w:val="0074402E"/>
    <w:rsid w:val="00750DDB"/>
    <w:rsid w:val="00767B5A"/>
    <w:rsid w:val="00767B6F"/>
    <w:rsid w:val="007801A6"/>
    <w:rsid w:val="008117FE"/>
    <w:rsid w:val="008168A1"/>
    <w:rsid w:val="00823358"/>
    <w:rsid w:val="00843B06"/>
    <w:rsid w:val="0086079D"/>
    <w:rsid w:val="00890B24"/>
    <w:rsid w:val="008B2978"/>
    <w:rsid w:val="008B5DE1"/>
    <w:rsid w:val="008C44D5"/>
    <w:rsid w:val="008D3B55"/>
    <w:rsid w:val="008D7117"/>
    <w:rsid w:val="00961478"/>
    <w:rsid w:val="00991574"/>
    <w:rsid w:val="009A7416"/>
    <w:rsid w:val="009E5897"/>
    <w:rsid w:val="009F2A35"/>
    <w:rsid w:val="00A001F0"/>
    <w:rsid w:val="00A01BA4"/>
    <w:rsid w:val="00A07860"/>
    <w:rsid w:val="00A514EB"/>
    <w:rsid w:val="00A55EE4"/>
    <w:rsid w:val="00A6694C"/>
    <w:rsid w:val="00A91C3D"/>
    <w:rsid w:val="00A937CE"/>
    <w:rsid w:val="00AE491E"/>
    <w:rsid w:val="00AF52F7"/>
    <w:rsid w:val="00B05BC0"/>
    <w:rsid w:val="00B42F4D"/>
    <w:rsid w:val="00B44C9A"/>
    <w:rsid w:val="00B51555"/>
    <w:rsid w:val="00B6380C"/>
    <w:rsid w:val="00B743EC"/>
    <w:rsid w:val="00B91700"/>
    <w:rsid w:val="00BB402B"/>
    <w:rsid w:val="00BC45D1"/>
    <w:rsid w:val="00BE3283"/>
    <w:rsid w:val="00C40226"/>
    <w:rsid w:val="00C55E29"/>
    <w:rsid w:val="00C71837"/>
    <w:rsid w:val="00C921FA"/>
    <w:rsid w:val="00CB6439"/>
    <w:rsid w:val="00CC7676"/>
    <w:rsid w:val="00CE3AED"/>
    <w:rsid w:val="00D25797"/>
    <w:rsid w:val="00D90224"/>
    <w:rsid w:val="00DC5608"/>
    <w:rsid w:val="00E2544C"/>
    <w:rsid w:val="00E27E6A"/>
    <w:rsid w:val="00E505ED"/>
    <w:rsid w:val="00E50DE9"/>
    <w:rsid w:val="00E866E5"/>
    <w:rsid w:val="00EB1833"/>
    <w:rsid w:val="00ED1555"/>
    <w:rsid w:val="00EE6DAF"/>
    <w:rsid w:val="00F4145D"/>
    <w:rsid w:val="00F8590A"/>
    <w:rsid w:val="00FA0893"/>
    <w:rsid w:val="00FB12DF"/>
    <w:rsid w:val="00FE74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BC0"/>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14"/>
      </w:numPr>
      <w:spacing w:after="0" w:line="240" w:lineRule="auto"/>
      <w:contextualSpacing/>
    </w:pPr>
    <w:rPr>
      <w:rFonts w:ascii="Times New Roman" w:eastAsia="Times New Roman" w:hAnsi="Times New Roman" w:cs="Times New Roman"/>
      <w:sz w:val="24"/>
      <w:szCs w:val="24"/>
    </w:rPr>
  </w:style>
  <w:style w:type="paragraph" w:styleId="ListParagraph">
    <w:name w:val="List Paragraph"/>
    <w:basedOn w:val="Normal"/>
    <w:uiPriority w:val="34"/>
    <w:qFormat/>
    <w:rsid w:val="005D7425"/>
    <w:pPr>
      <w:ind w:left="720"/>
      <w:contextualSpacing/>
    </w:pPr>
  </w:style>
  <w:style w:type="paragraph" w:styleId="NormalWeb">
    <w:name w:val="Normal (Web)"/>
    <w:basedOn w:val="Normal"/>
    <w:uiPriority w:val="99"/>
    <w:semiHidden/>
    <w:unhideWhenUsed/>
    <w:rsid w:val="00FA08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48"/>
      </w:numPr>
      <w:spacing w:after="0" w:line="240" w:lineRule="auto"/>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03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84"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2017-04-28T04:03:00Z</cp:lastPrinted>
  <dcterms:created xsi:type="dcterms:W3CDTF">2017-05-04T08:27:00Z</dcterms:created>
  <dcterms:modified xsi:type="dcterms:W3CDTF">2017-05-04T08:27:00Z</dcterms:modified>
</cp:coreProperties>
</file>